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审核检查表</w:t>
      </w:r>
    </w:p>
    <w:p>
      <w:r>
        <w:t>记录编号：FM-014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审核条款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审核内容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审核方法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审核记录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判定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